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26234037" name="ff91d240-e237-11ef-9bf7-abf4eba75d5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030634" name="ff91d240-e237-11ef-9bf7-abf4eba75d5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69638028" name="03037960-e238-11ef-8d9d-87e9e230c85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3340960" name="03037960-e238-11ef-8d9d-87e9e230c85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40496443" name="71896e20-e239-11ef-a67c-f7feb25dd9b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8130323" name="71896e20-e239-11ef-a67c-f7feb25dd9b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8181262" name="751ea2d0-e239-11ef-9b58-2fde1cc66cb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3081947" name="751ea2d0-e239-11ef-9b58-2fde1cc66cb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Gottlieb-Binder-Strasse 9, 8802 Kilchberg</w:t>
          </w:r>
        </w:p>
        <w:p>
          <w:pPr>
            <w:spacing w:before="0" w:after="0"/>
          </w:pPr>
          <w:r>
            <w:t>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